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063 Dance Show Ювенали Team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#847 Дитяча хореографічна студія МАЛЯТКО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847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